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DC264" w14:textId="09002653" w:rsidR="007F344B" w:rsidRPr="00391896" w:rsidRDefault="00013D1D">
      <w:pPr>
        <w:pStyle w:val="berschrift1"/>
        <w:rPr>
          <w:lang w:val="de-DE"/>
        </w:rPr>
      </w:pPr>
      <w:r w:rsidRPr="00391896">
        <w:rPr>
          <w:lang w:val="de-DE"/>
        </w:rPr>
        <w:t>Referenz</w:t>
      </w:r>
      <w:r>
        <w:rPr>
          <w:lang w:val="de-DE"/>
        </w:rPr>
        <w:t>en</w:t>
      </w:r>
      <w:r w:rsidRPr="00391896">
        <w:rPr>
          <w:lang w:val="de-DE"/>
        </w:rPr>
        <w:t xml:space="preserve"> Roh</w:t>
      </w:r>
      <w:r w:rsidR="00D47CF5">
        <w:rPr>
          <w:lang w:val="de-DE"/>
        </w:rPr>
        <w:t>r</w:t>
      </w:r>
      <w:r w:rsidRPr="00391896">
        <w:rPr>
          <w:lang w:val="de-DE"/>
        </w:rPr>
        <w:t>leitungsbau (DVGW GW 301)</w:t>
      </w:r>
    </w:p>
    <w:p w14:paraId="3289A98C" w14:textId="2ED0EFA0" w:rsidR="00391896" w:rsidRPr="00391896" w:rsidRDefault="00391896" w:rsidP="00391896">
      <w:pPr>
        <w:rPr>
          <w:lang w:val="de-DE"/>
        </w:rPr>
      </w:pPr>
      <w:r w:rsidRPr="00391896">
        <w:rPr>
          <w:lang w:val="de-DE"/>
        </w:rPr>
        <w:t>Hiermit b</w:t>
      </w:r>
      <w:r>
        <w:rPr>
          <w:lang w:val="de-DE"/>
        </w:rPr>
        <w:t>estätigen</w:t>
      </w:r>
      <w:r w:rsidR="00A9617E">
        <w:rPr>
          <w:lang w:val="de-DE"/>
        </w:rPr>
        <w:t xml:space="preserve"> </w:t>
      </w:r>
      <w:r>
        <w:rPr>
          <w:lang w:val="de-DE"/>
        </w:rPr>
        <w:t>wir</w:t>
      </w:r>
      <w:r w:rsidR="00D84A35">
        <w:rPr>
          <w:lang w:val="de-DE"/>
        </w:rPr>
        <w:t xml:space="preserve"> der Firma _____________________</w:t>
      </w:r>
      <w:r>
        <w:rPr>
          <w:lang w:val="de-DE"/>
        </w:rPr>
        <w:t xml:space="preserve">, dass nachfolgende Maßnahmen im Sinne des DVGW Arbeitsblattes GW 301 </w:t>
      </w:r>
      <w:r w:rsidR="00A44622">
        <w:rPr>
          <w:lang w:val="de-DE"/>
        </w:rPr>
        <w:t xml:space="preserve">erfolgreich und </w:t>
      </w:r>
      <w:r>
        <w:rPr>
          <w:lang w:val="de-DE"/>
        </w:rPr>
        <w:t>zu unserer Zufriedenheit durchgeführt wurden.</w:t>
      </w:r>
    </w:p>
    <w:tbl>
      <w:tblPr>
        <w:tblStyle w:val="Tabellenraster"/>
        <w:tblW w:w="13113" w:type="dxa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134"/>
        <w:gridCol w:w="993"/>
        <w:gridCol w:w="705"/>
        <w:gridCol w:w="1152"/>
        <w:gridCol w:w="836"/>
        <w:gridCol w:w="2380"/>
        <w:gridCol w:w="2403"/>
      </w:tblGrid>
      <w:tr w:rsidR="00391896" w14:paraId="39640F97" w14:textId="77777777" w:rsidTr="00480007">
        <w:trPr>
          <w:trHeight w:val="710"/>
        </w:trPr>
        <w:tc>
          <w:tcPr>
            <w:tcW w:w="1809" w:type="dxa"/>
          </w:tcPr>
          <w:p w14:paraId="70A00FDF" w14:textId="77777777" w:rsidR="00391896" w:rsidRDefault="00391896">
            <w:r>
              <w:t xml:space="preserve">Projekt / </w:t>
            </w:r>
            <w:proofErr w:type="spellStart"/>
            <w:r>
              <w:t>Maßnahme</w:t>
            </w:r>
            <w:proofErr w:type="spellEnd"/>
          </w:p>
        </w:tc>
        <w:tc>
          <w:tcPr>
            <w:tcW w:w="1701" w:type="dxa"/>
          </w:tcPr>
          <w:p w14:paraId="478DD3CD" w14:textId="77777777" w:rsidR="00391896" w:rsidRDefault="00391896">
            <w:r>
              <w:t>Ort</w:t>
            </w:r>
          </w:p>
        </w:tc>
        <w:tc>
          <w:tcPr>
            <w:tcW w:w="1134" w:type="dxa"/>
          </w:tcPr>
          <w:p w14:paraId="270327A1" w14:textId="77777777" w:rsidR="00391896" w:rsidRDefault="00391896">
            <w:proofErr w:type="spellStart"/>
            <w:r>
              <w:t>Zeitraum</w:t>
            </w:r>
            <w:proofErr w:type="spellEnd"/>
          </w:p>
        </w:tc>
        <w:tc>
          <w:tcPr>
            <w:tcW w:w="993" w:type="dxa"/>
          </w:tcPr>
          <w:p w14:paraId="3F142241" w14:textId="77777777" w:rsidR="00391896" w:rsidRDefault="00391896">
            <w:r>
              <w:t>Medium</w:t>
            </w:r>
          </w:p>
        </w:tc>
        <w:tc>
          <w:tcPr>
            <w:tcW w:w="705" w:type="dxa"/>
          </w:tcPr>
          <w:p w14:paraId="0272FE7E" w14:textId="0C0A68B4" w:rsidR="00391896" w:rsidRDefault="00391896">
            <w:r>
              <w:t>DN/DA</w:t>
            </w:r>
          </w:p>
        </w:tc>
        <w:tc>
          <w:tcPr>
            <w:tcW w:w="1152" w:type="dxa"/>
          </w:tcPr>
          <w:p w14:paraId="1099EA50" w14:textId="77777777" w:rsidR="00391896" w:rsidRDefault="00391896">
            <w:proofErr w:type="spellStart"/>
            <w:r>
              <w:t>Werkstoff</w:t>
            </w:r>
            <w:proofErr w:type="spellEnd"/>
          </w:p>
        </w:tc>
        <w:tc>
          <w:tcPr>
            <w:tcW w:w="836" w:type="dxa"/>
          </w:tcPr>
          <w:p w14:paraId="5F892D26" w14:textId="77777777" w:rsidR="00391896" w:rsidRDefault="00391896">
            <w:proofErr w:type="spellStart"/>
            <w:r>
              <w:t>Länge</w:t>
            </w:r>
            <w:proofErr w:type="spellEnd"/>
            <w:r>
              <w:t xml:space="preserve"> (m)</w:t>
            </w:r>
          </w:p>
        </w:tc>
        <w:tc>
          <w:tcPr>
            <w:tcW w:w="2380" w:type="dxa"/>
          </w:tcPr>
          <w:p w14:paraId="2C95F4FB" w14:textId="49A41FBF" w:rsidR="00391896" w:rsidRDefault="00A44622">
            <w:proofErr w:type="spellStart"/>
            <w:r>
              <w:t>Fach</w:t>
            </w:r>
            <w:r w:rsidR="00391896">
              <w:t>aufsicht</w:t>
            </w:r>
            <w:proofErr w:type="spellEnd"/>
          </w:p>
        </w:tc>
        <w:tc>
          <w:tcPr>
            <w:tcW w:w="2403" w:type="dxa"/>
          </w:tcPr>
          <w:p w14:paraId="5D18E3BC" w14:textId="0BA2B502" w:rsidR="00391896" w:rsidRDefault="00391896">
            <w:proofErr w:type="spellStart"/>
            <w:r>
              <w:t>ggf</w:t>
            </w:r>
            <w:proofErr w:type="spellEnd"/>
            <w:r>
              <w:t xml:space="preserve">. </w:t>
            </w:r>
            <w:proofErr w:type="spellStart"/>
            <w:r>
              <w:t>Schweißaufsicht</w:t>
            </w:r>
            <w:proofErr w:type="spellEnd"/>
            <w:r>
              <w:t>/</w:t>
            </w:r>
          </w:p>
          <w:p w14:paraId="0FE4036C" w14:textId="701C2713" w:rsidR="00391896" w:rsidRDefault="00391896">
            <w:proofErr w:type="spellStart"/>
            <w:r>
              <w:t>Verbindungsaufsicht</w:t>
            </w:r>
            <w:proofErr w:type="spellEnd"/>
          </w:p>
        </w:tc>
      </w:tr>
      <w:tr w:rsidR="00391896" w14:paraId="35DCC17D" w14:textId="77777777" w:rsidTr="00480007">
        <w:trPr>
          <w:trHeight w:val="354"/>
        </w:trPr>
        <w:tc>
          <w:tcPr>
            <w:tcW w:w="1809" w:type="dxa"/>
          </w:tcPr>
          <w:p w14:paraId="59C9C2D8" w14:textId="20249835" w:rsidR="00391896" w:rsidRDefault="00391896"/>
        </w:tc>
        <w:tc>
          <w:tcPr>
            <w:tcW w:w="1701" w:type="dxa"/>
          </w:tcPr>
          <w:p w14:paraId="2C44C75D" w14:textId="77777777" w:rsidR="00391896" w:rsidRDefault="00391896"/>
        </w:tc>
        <w:tc>
          <w:tcPr>
            <w:tcW w:w="1134" w:type="dxa"/>
          </w:tcPr>
          <w:p w14:paraId="65A10E07" w14:textId="77777777" w:rsidR="00391896" w:rsidRDefault="00391896"/>
        </w:tc>
        <w:tc>
          <w:tcPr>
            <w:tcW w:w="993" w:type="dxa"/>
          </w:tcPr>
          <w:p w14:paraId="6EA41B2D" w14:textId="77777777" w:rsidR="00391896" w:rsidRDefault="00391896"/>
        </w:tc>
        <w:tc>
          <w:tcPr>
            <w:tcW w:w="705" w:type="dxa"/>
          </w:tcPr>
          <w:p w14:paraId="28B3781F" w14:textId="57FACD6E" w:rsidR="00391896" w:rsidRDefault="00391896"/>
        </w:tc>
        <w:tc>
          <w:tcPr>
            <w:tcW w:w="1152" w:type="dxa"/>
          </w:tcPr>
          <w:p w14:paraId="081410F6" w14:textId="77777777" w:rsidR="00391896" w:rsidRDefault="00391896"/>
        </w:tc>
        <w:tc>
          <w:tcPr>
            <w:tcW w:w="836" w:type="dxa"/>
          </w:tcPr>
          <w:p w14:paraId="6E80F740" w14:textId="77777777" w:rsidR="00391896" w:rsidRDefault="00391896"/>
        </w:tc>
        <w:tc>
          <w:tcPr>
            <w:tcW w:w="2380" w:type="dxa"/>
          </w:tcPr>
          <w:p w14:paraId="649A4E7B" w14:textId="20D4DBF6" w:rsidR="00391896" w:rsidRDefault="00391896"/>
        </w:tc>
        <w:tc>
          <w:tcPr>
            <w:tcW w:w="2403" w:type="dxa"/>
          </w:tcPr>
          <w:p w14:paraId="0EC1A4D2" w14:textId="77777777" w:rsidR="00391896" w:rsidRDefault="00391896"/>
        </w:tc>
      </w:tr>
      <w:tr w:rsidR="00391896" w14:paraId="234A1EF8" w14:textId="77777777" w:rsidTr="00480007">
        <w:trPr>
          <w:trHeight w:val="354"/>
        </w:trPr>
        <w:tc>
          <w:tcPr>
            <w:tcW w:w="1809" w:type="dxa"/>
          </w:tcPr>
          <w:p w14:paraId="694A553F" w14:textId="77777777" w:rsidR="00391896" w:rsidRDefault="00391896"/>
        </w:tc>
        <w:tc>
          <w:tcPr>
            <w:tcW w:w="1701" w:type="dxa"/>
          </w:tcPr>
          <w:p w14:paraId="63B54F17" w14:textId="77777777" w:rsidR="00391896" w:rsidRDefault="00391896"/>
        </w:tc>
        <w:tc>
          <w:tcPr>
            <w:tcW w:w="1134" w:type="dxa"/>
          </w:tcPr>
          <w:p w14:paraId="3DA81333" w14:textId="77777777" w:rsidR="00391896" w:rsidRDefault="00391896"/>
        </w:tc>
        <w:tc>
          <w:tcPr>
            <w:tcW w:w="993" w:type="dxa"/>
          </w:tcPr>
          <w:p w14:paraId="73F5704E" w14:textId="77777777" w:rsidR="00391896" w:rsidRDefault="00391896"/>
        </w:tc>
        <w:tc>
          <w:tcPr>
            <w:tcW w:w="705" w:type="dxa"/>
          </w:tcPr>
          <w:p w14:paraId="29E245F1" w14:textId="77777777" w:rsidR="00391896" w:rsidRDefault="00391896"/>
        </w:tc>
        <w:tc>
          <w:tcPr>
            <w:tcW w:w="1152" w:type="dxa"/>
          </w:tcPr>
          <w:p w14:paraId="68A1EDB7" w14:textId="77777777" w:rsidR="00391896" w:rsidRDefault="00391896"/>
        </w:tc>
        <w:tc>
          <w:tcPr>
            <w:tcW w:w="836" w:type="dxa"/>
          </w:tcPr>
          <w:p w14:paraId="79EFB64F" w14:textId="77777777" w:rsidR="00391896" w:rsidRDefault="00391896"/>
        </w:tc>
        <w:tc>
          <w:tcPr>
            <w:tcW w:w="2380" w:type="dxa"/>
          </w:tcPr>
          <w:p w14:paraId="7C31FD5D" w14:textId="77777777" w:rsidR="00391896" w:rsidRDefault="00391896"/>
        </w:tc>
        <w:tc>
          <w:tcPr>
            <w:tcW w:w="2403" w:type="dxa"/>
          </w:tcPr>
          <w:p w14:paraId="24D1E4FA" w14:textId="77777777" w:rsidR="00391896" w:rsidRDefault="00391896"/>
        </w:tc>
      </w:tr>
      <w:tr w:rsidR="00391896" w14:paraId="03DAC7EA" w14:textId="77777777" w:rsidTr="00480007">
        <w:trPr>
          <w:trHeight w:val="354"/>
        </w:trPr>
        <w:tc>
          <w:tcPr>
            <w:tcW w:w="1809" w:type="dxa"/>
          </w:tcPr>
          <w:p w14:paraId="324BAAE0" w14:textId="77777777" w:rsidR="00391896" w:rsidRDefault="00391896"/>
        </w:tc>
        <w:tc>
          <w:tcPr>
            <w:tcW w:w="1701" w:type="dxa"/>
          </w:tcPr>
          <w:p w14:paraId="1BE72B91" w14:textId="77777777" w:rsidR="00391896" w:rsidRDefault="00391896"/>
        </w:tc>
        <w:tc>
          <w:tcPr>
            <w:tcW w:w="1134" w:type="dxa"/>
          </w:tcPr>
          <w:p w14:paraId="0E7F2B80" w14:textId="77777777" w:rsidR="00391896" w:rsidRDefault="00391896"/>
        </w:tc>
        <w:tc>
          <w:tcPr>
            <w:tcW w:w="993" w:type="dxa"/>
          </w:tcPr>
          <w:p w14:paraId="3FB48E77" w14:textId="77777777" w:rsidR="00391896" w:rsidRDefault="00391896"/>
        </w:tc>
        <w:tc>
          <w:tcPr>
            <w:tcW w:w="705" w:type="dxa"/>
          </w:tcPr>
          <w:p w14:paraId="0CCA3138" w14:textId="77777777" w:rsidR="00391896" w:rsidRDefault="00391896"/>
        </w:tc>
        <w:tc>
          <w:tcPr>
            <w:tcW w:w="1152" w:type="dxa"/>
          </w:tcPr>
          <w:p w14:paraId="43CED77B" w14:textId="77777777" w:rsidR="00391896" w:rsidRDefault="00391896"/>
        </w:tc>
        <w:tc>
          <w:tcPr>
            <w:tcW w:w="836" w:type="dxa"/>
          </w:tcPr>
          <w:p w14:paraId="77ED9F37" w14:textId="77777777" w:rsidR="00391896" w:rsidRDefault="00391896"/>
        </w:tc>
        <w:tc>
          <w:tcPr>
            <w:tcW w:w="2380" w:type="dxa"/>
          </w:tcPr>
          <w:p w14:paraId="7201FFAE" w14:textId="77777777" w:rsidR="00391896" w:rsidRDefault="00391896"/>
        </w:tc>
        <w:tc>
          <w:tcPr>
            <w:tcW w:w="2403" w:type="dxa"/>
          </w:tcPr>
          <w:p w14:paraId="51BABC68" w14:textId="77777777" w:rsidR="00391896" w:rsidRDefault="00391896"/>
        </w:tc>
      </w:tr>
      <w:tr w:rsidR="00391896" w14:paraId="2B313929" w14:textId="77777777" w:rsidTr="00480007">
        <w:trPr>
          <w:trHeight w:val="354"/>
        </w:trPr>
        <w:tc>
          <w:tcPr>
            <w:tcW w:w="1809" w:type="dxa"/>
          </w:tcPr>
          <w:p w14:paraId="14D315C9" w14:textId="77777777" w:rsidR="00391896" w:rsidRDefault="00391896"/>
        </w:tc>
        <w:tc>
          <w:tcPr>
            <w:tcW w:w="1701" w:type="dxa"/>
          </w:tcPr>
          <w:p w14:paraId="00F77F0A" w14:textId="77777777" w:rsidR="00391896" w:rsidRDefault="00391896"/>
        </w:tc>
        <w:tc>
          <w:tcPr>
            <w:tcW w:w="1134" w:type="dxa"/>
          </w:tcPr>
          <w:p w14:paraId="31D14CE5" w14:textId="77777777" w:rsidR="00391896" w:rsidRDefault="00391896"/>
        </w:tc>
        <w:tc>
          <w:tcPr>
            <w:tcW w:w="993" w:type="dxa"/>
          </w:tcPr>
          <w:p w14:paraId="457FB1C1" w14:textId="77777777" w:rsidR="00391896" w:rsidRDefault="00391896"/>
        </w:tc>
        <w:tc>
          <w:tcPr>
            <w:tcW w:w="705" w:type="dxa"/>
          </w:tcPr>
          <w:p w14:paraId="4ED2FFCF" w14:textId="77777777" w:rsidR="00391896" w:rsidRDefault="00391896"/>
        </w:tc>
        <w:tc>
          <w:tcPr>
            <w:tcW w:w="1152" w:type="dxa"/>
          </w:tcPr>
          <w:p w14:paraId="0FAC7D52" w14:textId="77777777" w:rsidR="00391896" w:rsidRDefault="00391896"/>
        </w:tc>
        <w:tc>
          <w:tcPr>
            <w:tcW w:w="836" w:type="dxa"/>
          </w:tcPr>
          <w:p w14:paraId="1469F99E" w14:textId="77777777" w:rsidR="00391896" w:rsidRDefault="00391896"/>
        </w:tc>
        <w:tc>
          <w:tcPr>
            <w:tcW w:w="2380" w:type="dxa"/>
          </w:tcPr>
          <w:p w14:paraId="4099D905" w14:textId="77777777" w:rsidR="00391896" w:rsidRDefault="00391896"/>
        </w:tc>
        <w:tc>
          <w:tcPr>
            <w:tcW w:w="2403" w:type="dxa"/>
          </w:tcPr>
          <w:p w14:paraId="69277E9D" w14:textId="77777777" w:rsidR="00391896" w:rsidRDefault="00391896"/>
        </w:tc>
      </w:tr>
      <w:tr w:rsidR="00391896" w14:paraId="1BC451A0" w14:textId="77777777" w:rsidTr="00480007">
        <w:trPr>
          <w:trHeight w:val="333"/>
        </w:trPr>
        <w:tc>
          <w:tcPr>
            <w:tcW w:w="1809" w:type="dxa"/>
          </w:tcPr>
          <w:p w14:paraId="055C6013" w14:textId="77777777" w:rsidR="00391896" w:rsidRDefault="00391896"/>
        </w:tc>
        <w:tc>
          <w:tcPr>
            <w:tcW w:w="1701" w:type="dxa"/>
          </w:tcPr>
          <w:p w14:paraId="43DE6F73" w14:textId="77777777" w:rsidR="00391896" w:rsidRDefault="00391896"/>
        </w:tc>
        <w:tc>
          <w:tcPr>
            <w:tcW w:w="1134" w:type="dxa"/>
          </w:tcPr>
          <w:p w14:paraId="4766719C" w14:textId="77777777" w:rsidR="00391896" w:rsidRDefault="00391896"/>
        </w:tc>
        <w:tc>
          <w:tcPr>
            <w:tcW w:w="993" w:type="dxa"/>
          </w:tcPr>
          <w:p w14:paraId="4021378D" w14:textId="77777777" w:rsidR="00391896" w:rsidRDefault="00391896"/>
        </w:tc>
        <w:tc>
          <w:tcPr>
            <w:tcW w:w="705" w:type="dxa"/>
          </w:tcPr>
          <w:p w14:paraId="555CF9CF" w14:textId="77777777" w:rsidR="00391896" w:rsidRDefault="00391896"/>
        </w:tc>
        <w:tc>
          <w:tcPr>
            <w:tcW w:w="1152" w:type="dxa"/>
          </w:tcPr>
          <w:p w14:paraId="6AE84F04" w14:textId="77777777" w:rsidR="00391896" w:rsidRDefault="00391896"/>
        </w:tc>
        <w:tc>
          <w:tcPr>
            <w:tcW w:w="836" w:type="dxa"/>
          </w:tcPr>
          <w:p w14:paraId="55523420" w14:textId="77777777" w:rsidR="00391896" w:rsidRDefault="00391896"/>
        </w:tc>
        <w:tc>
          <w:tcPr>
            <w:tcW w:w="2380" w:type="dxa"/>
          </w:tcPr>
          <w:p w14:paraId="4DA69228" w14:textId="77777777" w:rsidR="00391896" w:rsidRDefault="00391896"/>
        </w:tc>
        <w:tc>
          <w:tcPr>
            <w:tcW w:w="2403" w:type="dxa"/>
          </w:tcPr>
          <w:p w14:paraId="0A41DCE7" w14:textId="77777777" w:rsidR="00391896" w:rsidRDefault="00391896"/>
        </w:tc>
      </w:tr>
    </w:tbl>
    <w:p w14:paraId="557C3A72" w14:textId="77777777" w:rsidR="009533F9" w:rsidRDefault="009533F9"/>
    <w:tbl>
      <w:tblPr>
        <w:tblStyle w:val="Tabellenraster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0"/>
        <w:gridCol w:w="4027"/>
        <w:gridCol w:w="4591"/>
      </w:tblGrid>
      <w:tr w:rsidR="00A44622" w14:paraId="590E6FE9" w14:textId="77777777" w:rsidTr="00A44622">
        <w:trPr>
          <w:trHeight w:val="680"/>
        </w:trPr>
        <w:tc>
          <w:tcPr>
            <w:tcW w:w="4520" w:type="dxa"/>
          </w:tcPr>
          <w:p w14:paraId="1F74F4C5" w14:textId="66A39BB1" w:rsidR="00A44622" w:rsidRDefault="00A44622">
            <w:pPr>
              <w:rPr>
                <w:lang w:val="de-DE"/>
              </w:rPr>
            </w:pPr>
            <w:r>
              <w:rPr>
                <w:lang w:val="de-DE"/>
              </w:rPr>
              <w:t>Auftraggeber:</w:t>
            </w:r>
          </w:p>
        </w:tc>
        <w:tc>
          <w:tcPr>
            <w:tcW w:w="4027" w:type="dxa"/>
          </w:tcPr>
          <w:p w14:paraId="4AA23289" w14:textId="77777777" w:rsidR="00A44622" w:rsidRDefault="00A44622">
            <w:pPr>
              <w:rPr>
                <w:lang w:val="de-DE"/>
              </w:rPr>
            </w:pPr>
          </w:p>
        </w:tc>
        <w:tc>
          <w:tcPr>
            <w:tcW w:w="4591" w:type="dxa"/>
          </w:tcPr>
          <w:p w14:paraId="64DEF94A" w14:textId="10DB5D97" w:rsidR="00A44622" w:rsidRDefault="00A44622">
            <w:pPr>
              <w:rPr>
                <w:lang w:val="de-DE"/>
              </w:rPr>
            </w:pPr>
          </w:p>
        </w:tc>
      </w:tr>
      <w:tr w:rsidR="00A44622" w14:paraId="16F35BCB" w14:textId="77777777" w:rsidTr="00A44622">
        <w:trPr>
          <w:trHeight w:val="680"/>
        </w:trPr>
        <w:tc>
          <w:tcPr>
            <w:tcW w:w="4520" w:type="dxa"/>
            <w:tcBorders>
              <w:bottom w:val="single" w:sz="4" w:space="0" w:color="auto"/>
            </w:tcBorders>
          </w:tcPr>
          <w:p w14:paraId="19E82A4B" w14:textId="77777777" w:rsidR="00A44622" w:rsidRDefault="00A44622">
            <w:pPr>
              <w:rPr>
                <w:lang w:val="de-DE"/>
              </w:rPr>
            </w:pPr>
          </w:p>
        </w:tc>
        <w:tc>
          <w:tcPr>
            <w:tcW w:w="4027" w:type="dxa"/>
          </w:tcPr>
          <w:p w14:paraId="120764AC" w14:textId="77777777" w:rsidR="00A44622" w:rsidRDefault="00A44622">
            <w:pPr>
              <w:rPr>
                <w:lang w:val="de-DE"/>
              </w:rPr>
            </w:pPr>
          </w:p>
        </w:tc>
        <w:tc>
          <w:tcPr>
            <w:tcW w:w="4591" w:type="dxa"/>
            <w:tcBorders>
              <w:bottom w:val="single" w:sz="4" w:space="0" w:color="auto"/>
            </w:tcBorders>
          </w:tcPr>
          <w:p w14:paraId="7AAB4141" w14:textId="4B7992F3" w:rsidR="00A44622" w:rsidRDefault="00A44622">
            <w:pPr>
              <w:rPr>
                <w:lang w:val="de-DE"/>
              </w:rPr>
            </w:pPr>
          </w:p>
        </w:tc>
      </w:tr>
      <w:tr w:rsidR="00A44622" w:rsidRPr="000E1754" w14:paraId="39045C52" w14:textId="77777777" w:rsidTr="00A44622">
        <w:trPr>
          <w:trHeight w:val="680"/>
        </w:trPr>
        <w:tc>
          <w:tcPr>
            <w:tcW w:w="4520" w:type="dxa"/>
            <w:tcBorders>
              <w:top w:val="single" w:sz="4" w:space="0" w:color="auto"/>
            </w:tcBorders>
          </w:tcPr>
          <w:p w14:paraId="111533EB" w14:textId="3D9110E5" w:rsidR="00A44622" w:rsidRDefault="00A44622">
            <w:pPr>
              <w:rPr>
                <w:lang w:val="de-DE"/>
              </w:rPr>
            </w:pPr>
            <w:r>
              <w:rPr>
                <w:lang w:val="de-DE"/>
              </w:rPr>
              <w:t>Ort, Datum</w:t>
            </w:r>
          </w:p>
        </w:tc>
        <w:tc>
          <w:tcPr>
            <w:tcW w:w="4027" w:type="dxa"/>
          </w:tcPr>
          <w:p w14:paraId="69698984" w14:textId="77777777" w:rsidR="00A44622" w:rsidRDefault="00A44622">
            <w:pPr>
              <w:rPr>
                <w:lang w:val="de-DE"/>
              </w:rPr>
            </w:pPr>
          </w:p>
        </w:tc>
        <w:tc>
          <w:tcPr>
            <w:tcW w:w="4591" w:type="dxa"/>
            <w:tcBorders>
              <w:top w:val="single" w:sz="4" w:space="0" w:color="auto"/>
            </w:tcBorders>
          </w:tcPr>
          <w:p w14:paraId="7575888C" w14:textId="40ADDFA5" w:rsidR="00A44622" w:rsidRDefault="00A44622">
            <w:pPr>
              <w:rPr>
                <w:lang w:val="de-DE"/>
              </w:rPr>
            </w:pPr>
            <w:r>
              <w:rPr>
                <w:lang w:val="de-DE"/>
              </w:rPr>
              <w:t xml:space="preserve">Stempel und Unterschrift </w:t>
            </w:r>
            <w:r w:rsidRPr="00A44622">
              <w:rPr>
                <w:u w:val="single"/>
                <w:lang w:val="de-DE"/>
              </w:rPr>
              <w:t>(des Auftraggebers)</w:t>
            </w:r>
          </w:p>
        </w:tc>
      </w:tr>
    </w:tbl>
    <w:p w14:paraId="1010E5AF" w14:textId="77777777" w:rsidR="00A44622" w:rsidRPr="00A44622" w:rsidRDefault="00A44622">
      <w:pPr>
        <w:rPr>
          <w:lang w:val="de-DE"/>
        </w:rPr>
      </w:pPr>
    </w:p>
    <w:p w14:paraId="6E24EEFD" w14:textId="77777777" w:rsidR="00391896" w:rsidRPr="00A44622" w:rsidRDefault="00391896">
      <w:pPr>
        <w:rPr>
          <w:lang w:val="de-DE"/>
        </w:rPr>
      </w:pPr>
    </w:p>
    <w:sectPr w:rsidR="00391896" w:rsidRPr="00A44622" w:rsidSect="003918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FA06A" w14:textId="77777777" w:rsidR="007B7A06" w:rsidRDefault="007B7A06" w:rsidP="00BF60DC">
      <w:pPr>
        <w:spacing w:after="0" w:line="240" w:lineRule="auto"/>
      </w:pPr>
      <w:r>
        <w:separator/>
      </w:r>
    </w:p>
  </w:endnote>
  <w:endnote w:type="continuationSeparator" w:id="0">
    <w:p w14:paraId="4C0827B8" w14:textId="77777777" w:rsidR="007B7A06" w:rsidRDefault="007B7A06" w:rsidP="00BF6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17EE5" w14:textId="77777777" w:rsidR="00370C46" w:rsidRDefault="00370C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DD4D3" w14:textId="46EF7FB2" w:rsidR="00370C46" w:rsidRPr="00E04942" w:rsidRDefault="00E04942" w:rsidP="00E04942">
    <w:pPr>
      <w:pStyle w:val="Fuzeile"/>
      <w:rPr>
        <w:color w:val="A6A6A6" w:themeColor="background1" w:themeShade="A6"/>
        <w:lang w:val="de-DE"/>
      </w:rPr>
    </w:pPr>
    <w:r w:rsidRPr="004742F3">
      <w:rPr>
        <w:color w:val="A6A6A6" w:themeColor="background1" w:themeShade="A6"/>
        <w:lang w:val="de-DE"/>
      </w:rPr>
      <w:t>Die Verwendung dieses Musters ist im Rahmen der Zertifizierungsprozesse nicht verpflichtend und dient lediglich als Vorlage.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E1223" w14:textId="77777777" w:rsidR="00370C46" w:rsidRDefault="00370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228B9" w14:textId="77777777" w:rsidR="007B7A06" w:rsidRDefault="007B7A06" w:rsidP="00BF60DC">
      <w:pPr>
        <w:spacing w:after="0" w:line="240" w:lineRule="auto"/>
      </w:pPr>
      <w:r>
        <w:separator/>
      </w:r>
    </w:p>
  </w:footnote>
  <w:footnote w:type="continuationSeparator" w:id="0">
    <w:p w14:paraId="6BF7B7D2" w14:textId="77777777" w:rsidR="007B7A06" w:rsidRDefault="007B7A06" w:rsidP="00BF60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C4EC8" w14:textId="77777777" w:rsidR="00370C46" w:rsidRDefault="00370C4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FB2FA" w14:textId="1F817FA1" w:rsidR="00BF60DC" w:rsidRPr="008E440E" w:rsidRDefault="00BF60DC" w:rsidP="00120A70">
    <w:pPr>
      <w:pStyle w:val="Kopfzeile"/>
      <w:tabs>
        <w:tab w:val="clear" w:pos="4680"/>
        <w:tab w:val="center" w:pos="9072"/>
      </w:tabs>
      <w:rPr>
        <w:rFonts w:asciiTheme="minorBidi" w:hAnsiTheme="minorBidi"/>
        <w:b/>
        <w:bCs/>
        <w:color w:val="BFBFBF" w:themeColor="background1" w:themeShade="BF"/>
        <w:sz w:val="56"/>
        <w:szCs w:val="56"/>
      </w:rPr>
    </w:pPr>
    <w:r w:rsidRPr="008E440E">
      <w:rPr>
        <w:rFonts w:asciiTheme="minorBidi" w:hAnsiTheme="minorBidi"/>
        <w:b/>
        <w:bCs/>
        <w:color w:val="BFBFBF" w:themeColor="background1" w:themeShade="BF"/>
        <w:sz w:val="56"/>
        <w:szCs w:val="56"/>
      </w:rPr>
      <w:t>Muste</w:t>
    </w:r>
    <w:r w:rsidR="008E440E" w:rsidRPr="008E440E">
      <w:rPr>
        <w:rFonts w:asciiTheme="minorBidi" w:hAnsiTheme="minorBidi"/>
        <w:b/>
        <w:bCs/>
        <w:color w:val="BFBFBF" w:themeColor="background1" w:themeShade="BF"/>
        <w:sz w:val="56"/>
        <w:szCs w:val="56"/>
      </w:rPr>
      <w:t>r</w:t>
    </w:r>
    <w:r w:rsidR="00370C46">
      <w:rPr>
        <w:rFonts w:asciiTheme="minorBidi" w:hAnsiTheme="minorBidi"/>
        <w:b/>
        <w:bCs/>
        <w:color w:val="BFBFBF" w:themeColor="background1" w:themeShade="BF"/>
        <w:sz w:val="56"/>
        <w:szCs w:val="56"/>
      </w:rPr>
      <w:tab/>
    </w:r>
    <w:r w:rsidR="00370C46">
      <w:rPr>
        <w:rFonts w:asciiTheme="minorBidi" w:hAnsiTheme="minorBidi"/>
        <w:b/>
        <w:bCs/>
        <w:color w:val="BFBFBF" w:themeColor="background1" w:themeShade="BF"/>
        <w:sz w:val="56"/>
        <w:szCs w:val="56"/>
      </w:rPr>
      <w:tab/>
      <w:t xml:space="preserve">    </w:t>
    </w:r>
    <w:proofErr w:type="spellStart"/>
    <w:r w:rsidR="00370C46">
      <w:rPr>
        <w:rFonts w:asciiTheme="minorBidi" w:hAnsiTheme="minorBidi"/>
        <w:b/>
        <w:bCs/>
        <w:color w:val="BFBFBF" w:themeColor="background1" w:themeShade="BF"/>
        <w:sz w:val="56"/>
        <w:szCs w:val="56"/>
      </w:rPr>
      <w:t>Firmenlogo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64751" w14:textId="77777777" w:rsidR="00370C46" w:rsidRDefault="00370C4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26456218">
    <w:abstractNumId w:val="8"/>
  </w:num>
  <w:num w:numId="2" w16cid:durableId="1756055555">
    <w:abstractNumId w:val="6"/>
  </w:num>
  <w:num w:numId="3" w16cid:durableId="318195018">
    <w:abstractNumId w:val="5"/>
  </w:num>
  <w:num w:numId="4" w16cid:durableId="735589688">
    <w:abstractNumId w:val="4"/>
  </w:num>
  <w:num w:numId="5" w16cid:durableId="1752846813">
    <w:abstractNumId w:val="7"/>
  </w:num>
  <w:num w:numId="6" w16cid:durableId="207452218">
    <w:abstractNumId w:val="3"/>
  </w:num>
  <w:num w:numId="7" w16cid:durableId="1403874809">
    <w:abstractNumId w:val="2"/>
  </w:num>
  <w:num w:numId="8" w16cid:durableId="451168674">
    <w:abstractNumId w:val="1"/>
  </w:num>
  <w:num w:numId="9" w16cid:durableId="139077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3D1D"/>
    <w:rsid w:val="00034616"/>
    <w:rsid w:val="0006063C"/>
    <w:rsid w:val="000E1754"/>
    <w:rsid w:val="00120A70"/>
    <w:rsid w:val="0015074B"/>
    <w:rsid w:val="0029639D"/>
    <w:rsid w:val="002C370D"/>
    <w:rsid w:val="00326F90"/>
    <w:rsid w:val="00370C46"/>
    <w:rsid w:val="00391896"/>
    <w:rsid w:val="00480007"/>
    <w:rsid w:val="005C2C8B"/>
    <w:rsid w:val="00781DD8"/>
    <w:rsid w:val="007B4700"/>
    <w:rsid w:val="007B7A06"/>
    <w:rsid w:val="007F344B"/>
    <w:rsid w:val="008E440E"/>
    <w:rsid w:val="009533F9"/>
    <w:rsid w:val="00A44622"/>
    <w:rsid w:val="00A9617E"/>
    <w:rsid w:val="00AA1D8D"/>
    <w:rsid w:val="00B47730"/>
    <w:rsid w:val="00BF60DC"/>
    <w:rsid w:val="00C16C70"/>
    <w:rsid w:val="00CB0664"/>
    <w:rsid w:val="00D47CF5"/>
    <w:rsid w:val="00D84A35"/>
    <w:rsid w:val="00E04942"/>
    <w:rsid w:val="00E30401"/>
    <w:rsid w:val="00EC42C0"/>
    <w:rsid w:val="00ED1EED"/>
    <w:rsid w:val="00FB648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9F883F"/>
  <w14:defaultImageDpi w14:val="300"/>
  <w15:docId w15:val="{1E05A2CB-3409-4396-95D6-17284D1C0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415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Sentis, Michael</cp:lastModifiedBy>
  <cp:revision>16</cp:revision>
  <dcterms:created xsi:type="dcterms:W3CDTF">2013-12-23T23:15:00Z</dcterms:created>
  <dcterms:modified xsi:type="dcterms:W3CDTF">2026-02-11T10:18:00Z</dcterms:modified>
  <cp:category/>
</cp:coreProperties>
</file>